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Entry Assessment Quiz – Teachers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This quiz is a self-reflection and pre-assessment for the module.</w:t>
        <w:br w:type="textWrapping"/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Q1. Which of the following best describes misinformation?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False information spread to deliberately deceive.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False information spread without harmful intent.**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True information shared to cause harm.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Humorous stories presented as true.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Q2. The CRAAP Framework is a method for evaluating a source's: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Audience and impact.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Currency, relevance, authority, accuracy, and purpose.**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Social media reach and virality.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Popularity and engagement.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Q3. A 'sensational headline' is a strong indicator of: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A trustworthy news source.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A story with a lot of public interest.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**c) Potential fake news or clickbait.**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An article from an expert.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Q4. The SIFT Method is best used for: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Detailed academic research.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Slow, systematic content analysis.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**c) Quick, real-time fact-checking of online content.**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Creating new content from a variety of sources.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Q5. Which of the following is a common 'red flag' for spotting AI-generated images?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High-quality resolution.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Distorted or nonsensical text.**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A very natural-looking background.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Consistent lighting.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Q6. An 'echo chamber' is a situation where: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**a) People only encounter information that reinforces their existing beliefs.**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A message is repeated on multiple social media platforms.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Information is shared in a large group chat.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A fact-checker debunks a false claim.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Q7. A claim that 'a new secret government program is causing health issues' is an example of: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**a) Fabricated content.**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Manipulated content.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Satire.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Imposter content.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The main difference between misinformation and disinformation is: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The topic of the false information.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The platform on which it is shared.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**c) The intent of the person spreading it.**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The number of people who see it.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tl w:val="0"/>
        </w:rPr>
        <w:t xml:space="preserve">9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Which of the following is a crucial step to take before sharing a potentially viral post on social media?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Read the headline.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Check to see if friends have also shared it.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**c) Stop and investigate the source and claims.**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Wait to see if it becomes popular.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Algorithmic bias refers to: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A person's personal bias.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The way an algorithm prioritizes certain information over others.**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A search engine's ability to find accurate information.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A bug in a social media app.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Q1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You see a video for a classroom activity that promises amazing results, but it's from an unknown blogger. You should first check: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If the video has a lot of views.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The author's credentials and the blog's reputation.**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The comments section for feedback.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Q1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Your students are struggling to find credible sources for a research project. The best first step is to: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Tell them to use Wikipedia.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**b) Provide them with a list of reputable news and academic sources.**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Advise them to use the first three results from a Google search.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Q15. What is one thing you hope to learn in this module? (Essay response)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zY1U8ZK7PhTJ+K+uHxdM6VWtA==">CgMxLjA4AHIhMVFaSHRpZ3Z2akpOUXJXaGRjVC1WNHJpOUN4dWk5VWZC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